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C44" w:rsidRPr="00BC5F3D" w:rsidRDefault="00607C44" w:rsidP="00607C44">
      <w:pPr>
        <w:ind w:right="-686"/>
        <w:jc w:val="right"/>
        <w:rPr>
          <w:rFonts w:ascii="Arial" w:hAnsi="Arial" w:cs="Arial"/>
          <w:b/>
          <w:sz w:val="18"/>
          <w:szCs w:val="18"/>
        </w:rPr>
      </w:pPr>
      <w:bookmarkStart w:id="0" w:name="OLE_LINK6"/>
      <w:bookmarkStart w:id="1" w:name="OLE_LINK5"/>
      <w:r w:rsidRPr="00BC5F3D">
        <w:rPr>
          <w:rFonts w:ascii="Arial" w:hAnsi="Arial" w:cs="Arial"/>
          <w:b/>
        </w:rPr>
        <w:t xml:space="preserve">                      </w:t>
      </w:r>
      <w:r w:rsidR="006E781D">
        <w:rPr>
          <w:rFonts w:ascii="Arial" w:hAnsi="Arial" w:cs="Arial"/>
          <w:b/>
          <w:sz w:val="18"/>
          <w:szCs w:val="18"/>
        </w:rPr>
        <w:t>KEW.</w:t>
      </w:r>
      <w:r w:rsidR="00BE351E">
        <w:rPr>
          <w:rFonts w:ascii="Arial" w:hAnsi="Arial" w:cs="Arial"/>
          <w:b/>
          <w:sz w:val="18"/>
          <w:szCs w:val="18"/>
        </w:rPr>
        <w:t>ATK</w:t>
      </w:r>
      <w:r w:rsidR="006E781D">
        <w:rPr>
          <w:rFonts w:ascii="Arial" w:hAnsi="Arial" w:cs="Arial"/>
          <w:b/>
          <w:sz w:val="18"/>
          <w:szCs w:val="18"/>
        </w:rPr>
        <w:t>-</w:t>
      </w:r>
      <w:r w:rsidR="00BE351E">
        <w:rPr>
          <w:rFonts w:ascii="Arial" w:hAnsi="Arial" w:cs="Arial"/>
          <w:b/>
          <w:sz w:val="18"/>
          <w:szCs w:val="18"/>
        </w:rPr>
        <w:t>9</w:t>
      </w:r>
      <w:r w:rsidRPr="00BC5F3D">
        <w:rPr>
          <w:rFonts w:ascii="Arial" w:hAnsi="Arial" w:cs="Arial"/>
          <w:b/>
          <w:sz w:val="18"/>
          <w:szCs w:val="18"/>
        </w:rPr>
        <w:tab/>
      </w:r>
    </w:p>
    <w:p w:rsidR="005D0123" w:rsidRPr="00BE351E" w:rsidRDefault="005D0123" w:rsidP="005D0123">
      <w:pPr>
        <w:pStyle w:val="Heading4"/>
        <w:ind w:left="10080"/>
        <w:jc w:val="both"/>
        <w:rPr>
          <w:rFonts w:ascii="Arial" w:hAnsi="Arial" w:cs="Arial"/>
          <w:b/>
          <w:color w:val="FF0000"/>
          <w:sz w:val="18"/>
          <w:szCs w:val="18"/>
        </w:rPr>
      </w:pPr>
      <w:r w:rsidRPr="00BE351E">
        <w:rPr>
          <w:rFonts w:ascii="Arial" w:hAnsi="Arial" w:cs="Arial"/>
          <w:b/>
          <w:color w:val="FF0000"/>
          <w:sz w:val="18"/>
          <w:szCs w:val="18"/>
        </w:rPr>
        <w:t xml:space="preserve">        </w:t>
      </w:r>
      <w:r w:rsidRPr="00074624">
        <w:rPr>
          <w:rFonts w:ascii="Arial" w:hAnsi="Arial" w:cs="Arial"/>
          <w:b/>
          <w:sz w:val="18"/>
          <w:szCs w:val="18"/>
        </w:rPr>
        <w:t xml:space="preserve">No. Rujukan:..........................        </w:t>
      </w:r>
    </w:p>
    <w:p w:rsidR="00607C44" w:rsidRPr="00BC5F3D" w:rsidRDefault="00E22A79" w:rsidP="00607C44">
      <w:pPr>
        <w:pStyle w:val="Heading4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BORANG </w:t>
      </w:r>
      <w:r w:rsidR="00607C44" w:rsidRPr="00BC5F3D">
        <w:rPr>
          <w:rFonts w:ascii="Arial" w:hAnsi="Arial" w:cs="Arial"/>
          <w:b/>
          <w:sz w:val="18"/>
          <w:szCs w:val="18"/>
        </w:rPr>
        <w:t xml:space="preserve">PEMERIKSAAN </w:t>
      </w:r>
      <w:r w:rsidR="003D62F1">
        <w:rPr>
          <w:rFonts w:ascii="Arial" w:hAnsi="Arial" w:cs="Arial"/>
          <w:b/>
          <w:sz w:val="18"/>
          <w:szCs w:val="18"/>
        </w:rPr>
        <w:t>HARTA INTELEK</w:t>
      </w:r>
    </w:p>
    <w:p w:rsidR="00607C44" w:rsidRPr="00BC5F3D" w:rsidRDefault="00607C44" w:rsidP="00607C44">
      <w:pPr>
        <w:jc w:val="center"/>
        <w:rPr>
          <w:rFonts w:ascii="Arial" w:hAnsi="Arial" w:cs="Arial"/>
          <w:sz w:val="18"/>
          <w:szCs w:val="18"/>
        </w:rPr>
      </w:pPr>
      <w:r w:rsidRPr="00BC5F3D">
        <w:rPr>
          <w:rFonts w:ascii="Arial" w:hAnsi="Arial" w:cs="Arial"/>
          <w:sz w:val="18"/>
          <w:szCs w:val="18"/>
        </w:rPr>
        <w:t>(Diisi oleh Pegawai Pemeriksa)</w:t>
      </w:r>
    </w:p>
    <w:p w:rsidR="00607C44" w:rsidRPr="00BC5F3D" w:rsidRDefault="00607C44" w:rsidP="00607C44">
      <w:pPr>
        <w:jc w:val="center"/>
        <w:rPr>
          <w:rFonts w:ascii="Arial" w:hAnsi="Arial" w:cs="Arial"/>
          <w:sz w:val="18"/>
          <w:szCs w:val="18"/>
        </w:rPr>
      </w:pPr>
    </w:p>
    <w:p w:rsidR="00607C44" w:rsidRPr="00BC5F3D" w:rsidRDefault="00607C44" w:rsidP="00607C44">
      <w:pPr>
        <w:pStyle w:val="Footer"/>
        <w:spacing w:before="120"/>
        <w:rPr>
          <w:rFonts w:ascii="Arial" w:hAnsi="Arial" w:cs="Arial"/>
          <w:sz w:val="18"/>
          <w:szCs w:val="18"/>
        </w:rPr>
      </w:pPr>
      <w:r w:rsidRPr="00BC5F3D">
        <w:rPr>
          <w:rFonts w:ascii="Arial" w:hAnsi="Arial" w:cs="Arial"/>
          <w:sz w:val="18"/>
          <w:szCs w:val="18"/>
        </w:rPr>
        <w:t>Kementerian/Jabatan</w:t>
      </w:r>
      <w:r w:rsidR="00B3568C">
        <w:rPr>
          <w:rFonts w:ascii="Arial" w:hAnsi="Arial" w:cs="Arial"/>
          <w:sz w:val="18"/>
          <w:szCs w:val="18"/>
        </w:rPr>
        <w:t>/ PTJ</w:t>
      </w:r>
      <w:r w:rsidRPr="00BC5F3D">
        <w:rPr>
          <w:rFonts w:ascii="Arial" w:hAnsi="Arial" w:cs="Arial"/>
          <w:sz w:val="18"/>
          <w:szCs w:val="18"/>
        </w:rPr>
        <w:t>:</w:t>
      </w:r>
      <w:r w:rsidR="000622F9">
        <w:rPr>
          <w:rFonts w:ascii="Arial" w:hAnsi="Arial" w:cs="Arial"/>
          <w:sz w:val="18"/>
          <w:szCs w:val="18"/>
        </w:rPr>
        <w:t xml:space="preserve"> .......................................................................................</w:t>
      </w:r>
      <w:r w:rsidRPr="00BC5F3D">
        <w:rPr>
          <w:rFonts w:ascii="Arial" w:hAnsi="Arial" w:cs="Arial"/>
          <w:sz w:val="18"/>
          <w:szCs w:val="18"/>
        </w:rPr>
        <w:tab/>
      </w:r>
      <w:r w:rsidRPr="00BC5F3D">
        <w:rPr>
          <w:rFonts w:ascii="Arial" w:hAnsi="Arial" w:cs="Arial"/>
          <w:sz w:val="18"/>
          <w:szCs w:val="18"/>
        </w:rPr>
        <w:tab/>
      </w:r>
    </w:p>
    <w:p w:rsidR="00607C44" w:rsidRPr="00BC5F3D" w:rsidRDefault="00607C44" w:rsidP="00607C44">
      <w:pPr>
        <w:pStyle w:val="Footer"/>
        <w:tabs>
          <w:tab w:val="clear" w:pos="4680"/>
          <w:tab w:val="left" w:pos="2250"/>
          <w:tab w:val="left" w:pos="2790"/>
        </w:tabs>
        <w:spacing w:before="120"/>
        <w:rPr>
          <w:rFonts w:ascii="Arial" w:hAnsi="Arial" w:cs="Arial"/>
          <w:sz w:val="18"/>
          <w:szCs w:val="18"/>
        </w:rPr>
      </w:pPr>
      <w:r w:rsidRPr="00BC5F3D">
        <w:rPr>
          <w:rFonts w:ascii="Arial" w:hAnsi="Arial" w:cs="Arial"/>
          <w:sz w:val="18"/>
          <w:szCs w:val="18"/>
        </w:rPr>
        <w:t xml:space="preserve">Bahagian                   : </w:t>
      </w:r>
      <w:r w:rsidR="000622F9">
        <w:rPr>
          <w:rFonts w:ascii="Arial" w:hAnsi="Arial" w:cs="Arial"/>
          <w:sz w:val="18"/>
          <w:szCs w:val="18"/>
        </w:rPr>
        <w:t>........................................................................................</w:t>
      </w:r>
    </w:p>
    <w:p w:rsidR="00607C44" w:rsidRPr="00BC5F3D" w:rsidRDefault="00607C44" w:rsidP="00607C44">
      <w:pPr>
        <w:jc w:val="center"/>
        <w:rPr>
          <w:rFonts w:ascii="Arial" w:hAnsi="Arial" w:cs="Arial"/>
          <w:sz w:val="18"/>
          <w:szCs w:val="18"/>
        </w:rPr>
      </w:pPr>
    </w:p>
    <w:tbl>
      <w:tblPr>
        <w:tblW w:w="13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1822"/>
        <w:gridCol w:w="1712"/>
        <w:gridCol w:w="1440"/>
        <w:gridCol w:w="1352"/>
        <w:gridCol w:w="1407"/>
        <w:gridCol w:w="573"/>
        <w:gridCol w:w="540"/>
        <w:gridCol w:w="630"/>
        <w:gridCol w:w="630"/>
        <w:gridCol w:w="630"/>
        <w:gridCol w:w="630"/>
        <w:gridCol w:w="1440"/>
      </w:tblGrid>
      <w:tr w:rsidR="00DD1492" w:rsidRPr="00BC5F3D" w:rsidTr="00DD1492">
        <w:trPr>
          <w:cantSplit/>
          <w:trHeight w:val="425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C5F3D">
              <w:rPr>
                <w:rFonts w:ascii="Arial" w:hAnsi="Arial" w:cs="Arial"/>
                <w:b/>
                <w:sz w:val="18"/>
                <w:szCs w:val="18"/>
              </w:rPr>
              <w:t>Bil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C5F3D">
              <w:rPr>
                <w:rFonts w:ascii="Arial" w:hAnsi="Arial" w:cs="Arial"/>
                <w:b/>
                <w:sz w:val="18"/>
                <w:szCs w:val="18"/>
              </w:rPr>
              <w:t>No. Siri Pendaftaran</w:t>
            </w:r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D1492" w:rsidRDefault="00DD1492" w:rsidP="008A7AD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DD1492" w:rsidRDefault="00DD1492" w:rsidP="008A7AD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DD1492" w:rsidRDefault="00DD1492" w:rsidP="008A7AD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Tajuk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D1492" w:rsidRPr="00FF7058" w:rsidRDefault="00DD1492" w:rsidP="008A7AD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Medium</w:t>
            </w:r>
          </w:p>
        </w:tc>
        <w:tc>
          <w:tcPr>
            <w:tcW w:w="2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D1492" w:rsidRPr="00FF7058" w:rsidRDefault="00DD1492" w:rsidP="008A7AD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7058">
              <w:rPr>
                <w:rFonts w:ascii="Arial" w:hAnsi="Arial" w:cs="Arial"/>
                <w:b/>
                <w:sz w:val="18"/>
                <w:szCs w:val="18"/>
              </w:rPr>
              <w:t>Lokasi</w:t>
            </w:r>
          </w:p>
        </w:tc>
        <w:tc>
          <w:tcPr>
            <w:tcW w:w="36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D1492" w:rsidRPr="00BC5F3D" w:rsidRDefault="00DD1492" w:rsidP="003D62F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Status </w:t>
            </w:r>
            <w:r w:rsidR="003D62F1">
              <w:rPr>
                <w:rFonts w:ascii="Arial" w:hAnsi="Arial" w:cs="Arial"/>
                <w:b/>
                <w:sz w:val="18"/>
                <w:szCs w:val="18"/>
              </w:rPr>
              <w:t>Harta Intelek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C5F3D">
              <w:rPr>
                <w:rFonts w:ascii="Arial" w:hAnsi="Arial" w:cs="Arial"/>
                <w:b/>
                <w:sz w:val="18"/>
                <w:szCs w:val="18"/>
              </w:rPr>
              <w:t>Catatan</w:t>
            </w:r>
          </w:p>
        </w:tc>
      </w:tr>
      <w:tr w:rsidR="00DD1492" w:rsidRPr="00BC5F3D" w:rsidTr="00DD1492">
        <w:trPr>
          <w:cantSplit/>
          <w:trHeight w:val="693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92" w:rsidRPr="00BC5F3D" w:rsidRDefault="00DD1492" w:rsidP="008A7AD3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92" w:rsidRPr="00BC5F3D" w:rsidRDefault="00DD1492" w:rsidP="008A7AD3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92" w:rsidRPr="00BC5F3D" w:rsidRDefault="00DD1492" w:rsidP="008A7AD3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C5F3D">
              <w:rPr>
                <w:rFonts w:ascii="Arial" w:hAnsi="Arial" w:cs="Arial"/>
                <w:b/>
                <w:sz w:val="18"/>
                <w:szCs w:val="18"/>
              </w:rPr>
              <w:t>Mengikut Rekod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C5F3D">
              <w:rPr>
                <w:rFonts w:ascii="Arial" w:hAnsi="Arial" w:cs="Arial"/>
                <w:b/>
                <w:sz w:val="18"/>
                <w:szCs w:val="18"/>
              </w:rPr>
              <w:t>Sebenar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D1492" w:rsidRPr="00BC5F3D" w:rsidRDefault="00DD1492" w:rsidP="008641BA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D1492" w:rsidRPr="00BC5F3D" w:rsidRDefault="00DD1492" w:rsidP="008641B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74624">
              <w:rPr>
                <w:rFonts w:ascii="Arial" w:hAnsi="Arial" w:cs="Arial"/>
                <w:b/>
                <w:sz w:val="18"/>
                <w:szCs w:val="18"/>
              </w:rPr>
              <w:t>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D1492" w:rsidRDefault="00DD1492" w:rsidP="008A7AD3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DD1492" w:rsidRPr="00BC5F3D" w:rsidRDefault="00DD1492" w:rsidP="008A7AD3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  F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92" w:rsidRPr="00BC5F3D" w:rsidRDefault="00DD1492" w:rsidP="008A7AD3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D1492" w:rsidRPr="00BC5F3D" w:rsidTr="00DD1492">
        <w:trPr>
          <w:cantSplit/>
          <w:trHeight w:val="15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1492" w:rsidRPr="00BC5F3D" w:rsidTr="00DD1492">
        <w:trPr>
          <w:cantSplit/>
          <w:trHeight w:val="15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1492" w:rsidRPr="00BC5F3D" w:rsidTr="00DD1492">
        <w:trPr>
          <w:cantSplit/>
          <w:trHeight w:val="15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1492" w:rsidRPr="00BC5F3D" w:rsidTr="00DD1492">
        <w:trPr>
          <w:cantSplit/>
          <w:trHeight w:val="15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1492" w:rsidRPr="00BC5F3D" w:rsidTr="00DD1492">
        <w:trPr>
          <w:cantSplit/>
          <w:trHeight w:val="15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ind w:right="43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ind w:right="43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1492" w:rsidRPr="00BC5F3D" w:rsidTr="00DD1492">
        <w:trPr>
          <w:cantSplit/>
          <w:trHeight w:val="15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1492" w:rsidRPr="00BC5F3D" w:rsidTr="00DD1492">
        <w:trPr>
          <w:cantSplit/>
          <w:trHeight w:val="15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492" w:rsidRPr="00BC5F3D" w:rsidRDefault="00DD1492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tbl>
      <w:tblPr>
        <w:tblpPr w:leftFromText="180" w:rightFromText="180" w:vertAnchor="text" w:horzAnchor="margin" w:tblpY="7"/>
        <w:tblW w:w="13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4230"/>
        <w:gridCol w:w="5040"/>
      </w:tblGrid>
      <w:tr w:rsidR="00074624" w:rsidRPr="00480BE4" w:rsidTr="00074624">
        <w:trPr>
          <w:cantSplit/>
          <w:trHeight w:val="7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FFFFFF"/>
            <w:vAlign w:val="center"/>
          </w:tcPr>
          <w:p w:rsidR="00074624" w:rsidRPr="00950AE9" w:rsidRDefault="00074624" w:rsidP="00074624">
            <w:pPr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950AE9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PEGAWAI </w:t>
            </w:r>
            <w:r>
              <w:rPr>
                <w:rFonts w:ascii="Arial" w:hAnsi="Arial" w:cs="Arial"/>
                <w:b/>
                <w:sz w:val="18"/>
                <w:szCs w:val="18"/>
                <w:lang w:bidi="ar-SA"/>
              </w:rPr>
              <w:t>PEMERIKSA</w:t>
            </w:r>
            <w:r w:rsidRPr="00950AE9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 1</w:t>
            </w:r>
          </w:p>
        </w:tc>
        <w:tc>
          <w:tcPr>
            <w:tcW w:w="423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624" w:rsidRPr="00950AE9" w:rsidRDefault="00074624" w:rsidP="00074624">
            <w:pPr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950AE9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PEGAWAI </w:t>
            </w:r>
            <w:r>
              <w:rPr>
                <w:rFonts w:ascii="Arial" w:hAnsi="Arial" w:cs="Arial"/>
                <w:b/>
                <w:sz w:val="18"/>
                <w:szCs w:val="18"/>
                <w:lang w:bidi="ar-SA"/>
              </w:rPr>
              <w:t>PEMERIKSA</w:t>
            </w:r>
            <w:r w:rsidRPr="00950AE9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 2</w:t>
            </w:r>
          </w:p>
        </w:tc>
        <w:tc>
          <w:tcPr>
            <w:tcW w:w="504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4624" w:rsidRPr="00950AE9" w:rsidRDefault="00074624" w:rsidP="00FA6825">
            <w:pPr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950AE9">
              <w:rPr>
                <w:rFonts w:ascii="Arial" w:hAnsi="Arial" w:cs="Arial"/>
                <w:b/>
                <w:sz w:val="18"/>
                <w:szCs w:val="18"/>
                <w:lang w:bidi="ar-SA"/>
              </w:rPr>
              <w:t>PENGESAHAN PEGAWAI ASET</w:t>
            </w:r>
          </w:p>
        </w:tc>
      </w:tr>
      <w:tr w:rsidR="00074624" w:rsidRPr="00480BE4" w:rsidTr="00074624">
        <w:trPr>
          <w:cantSplit/>
          <w:trHeight w:val="7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FFFFFF"/>
            <w:vAlign w:val="center"/>
          </w:tcPr>
          <w:p w:rsidR="00074624" w:rsidRDefault="00074624" w:rsidP="00FA6825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  <w:p w:rsidR="00074624" w:rsidRPr="00480BE4" w:rsidRDefault="00074624" w:rsidP="00FA6825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  <w:p w:rsidR="00074624" w:rsidRPr="00480BE4" w:rsidRDefault="00074624" w:rsidP="00FA6825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480BE4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Tandatangan: </w:t>
            </w:r>
          </w:p>
          <w:p w:rsidR="00074624" w:rsidRPr="00480BE4" w:rsidRDefault="00074624" w:rsidP="00FA6825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bidi="ar-SA"/>
              </w:rPr>
              <w:t>Nama:</w:t>
            </w:r>
          </w:p>
          <w:p w:rsidR="00074624" w:rsidRPr="00480BE4" w:rsidRDefault="00074624" w:rsidP="00FA6825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480BE4">
              <w:rPr>
                <w:rFonts w:ascii="Arial" w:hAnsi="Arial" w:cs="Arial"/>
                <w:b/>
                <w:sz w:val="18"/>
                <w:szCs w:val="18"/>
                <w:lang w:bidi="ar-SA"/>
              </w:rPr>
              <w:t>Jawatan:</w:t>
            </w:r>
          </w:p>
          <w:p w:rsidR="00074624" w:rsidRPr="00480BE4" w:rsidRDefault="00074624" w:rsidP="00FA6825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480BE4">
              <w:rPr>
                <w:rFonts w:ascii="Arial" w:hAnsi="Arial" w:cs="Arial"/>
                <w:b/>
                <w:sz w:val="18"/>
                <w:szCs w:val="18"/>
                <w:lang w:bidi="ar-SA"/>
              </w:rPr>
              <w:t>Jabatan:</w:t>
            </w:r>
          </w:p>
          <w:p w:rsidR="00074624" w:rsidRPr="00480BE4" w:rsidRDefault="00074624" w:rsidP="00FA6825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480BE4">
              <w:rPr>
                <w:rFonts w:ascii="Arial" w:hAnsi="Arial" w:cs="Arial"/>
                <w:b/>
                <w:sz w:val="18"/>
                <w:szCs w:val="18"/>
                <w:lang w:bidi="ar-SA"/>
              </w:rPr>
              <w:t>T</w:t>
            </w:r>
            <w:r>
              <w:rPr>
                <w:rFonts w:ascii="Arial" w:hAnsi="Arial" w:cs="Arial"/>
                <w:b/>
                <w:sz w:val="18"/>
                <w:szCs w:val="18"/>
                <w:lang w:bidi="ar-SA"/>
              </w:rPr>
              <w:t>arikh</w:t>
            </w:r>
            <w:r w:rsidRPr="00480BE4">
              <w:rPr>
                <w:rFonts w:ascii="Arial" w:hAnsi="Arial" w:cs="Arial"/>
                <w:b/>
                <w:sz w:val="18"/>
                <w:szCs w:val="18"/>
                <w:lang w:bidi="ar-SA"/>
              </w:rPr>
              <w:t>:</w:t>
            </w:r>
          </w:p>
        </w:tc>
        <w:tc>
          <w:tcPr>
            <w:tcW w:w="423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624" w:rsidRDefault="00074624" w:rsidP="00FA6825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  <w:p w:rsidR="00074624" w:rsidRPr="00480BE4" w:rsidRDefault="00074624" w:rsidP="00FA6825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</w:p>
          <w:p w:rsidR="00074624" w:rsidRPr="00480BE4" w:rsidRDefault="00074624" w:rsidP="00FA6825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480BE4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Tandatangan: </w:t>
            </w:r>
          </w:p>
          <w:p w:rsidR="00074624" w:rsidRPr="00480BE4" w:rsidRDefault="00074624" w:rsidP="00FA6825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480BE4">
              <w:rPr>
                <w:rFonts w:ascii="Arial" w:hAnsi="Arial" w:cs="Arial"/>
                <w:b/>
                <w:sz w:val="18"/>
                <w:szCs w:val="18"/>
                <w:lang w:bidi="ar-SA"/>
              </w:rPr>
              <w:t>Nama:</w:t>
            </w:r>
          </w:p>
          <w:p w:rsidR="00074624" w:rsidRPr="00480BE4" w:rsidRDefault="00074624" w:rsidP="00FA6825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480BE4">
              <w:rPr>
                <w:rFonts w:ascii="Arial" w:hAnsi="Arial" w:cs="Arial"/>
                <w:b/>
                <w:sz w:val="18"/>
                <w:szCs w:val="18"/>
                <w:lang w:bidi="ar-SA"/>
              </w:rPr>
              <w:t>Jawatan:</w:t>
            </w:r>
          </w:p>
          <w:p w:rsidR="00074624" w:rsidRPr="00480BE4" w:rsidRDefault="00074624" w:rsidP="00FA6825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480BE4">
              <w:rPr>
                <w:rFonts w:ascii="Arial" w:hAnsi="Arial" w:cs="Arial"/>
                <w:b/>
                <w:sz w:val="18"/>
                <w:szCs w:val="18"/>
                <w:lang w:bidi="ar-SA"/>
              </w:rPr>
              <w:t>Jabatan:</w:t>
            </w:r>
          </w:p>
          <w:p w:rsidR="00074624" w:rsidRPr="00480BE4" w:rsidRDefault="00074624" w:rsidP="00FA6825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480BE4">
              <w:rPr>
                <w:rFonts w:ascii="Arial" w:hAnsi="Arial" w:cs="Arial"/>
                <w:b/>
                <w:sz w:val="18"/>
                <w:szCs w:val="18"/>
                <w:lang w:bidi="ar-SA"/>
              </w:rPr>
              <w:t>Tarikh:</w:t>
            </w:r>
          </w:p>
        </w:tc>
        <w:tc>
          <w:tcPr>
            <w:tcW w:w="504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4624" w:rsidRDefault="00074624" w:rsidP="00FA6825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</w:p>
          <w:p w:rsidR="00074624" w:rsidRDefault="00074624" w:rsidP="00FA6825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</w:p>
          <w:p w:rsidR="00074624" w:rsidRPr="00480BE4" w:rsidRDefault="00074624" w:rsidP="00FA6825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480BE4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Tandatangan: </w:t>
            </w:r>
          </w:p>
          <w:p w:rsidR="00074624" w:rsidRPr="00480BE4" w:rsidRDefault="00074624" w:rsidP="00FA6825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480BE4">
              <w:rPr>
                <w:rFonts w:ascii="Arial" w:hAnsi="Arial" w:cs="Arial"/>
                <w:b/>
                <w:sz w:val="18"/>
                <w:szCs w:val="18"/>
                <w:lang w:bidi="ar-SA"/>
              </w:rPr>
              <w:t>Nama:</w:t>
            </w:r>
          </w:p>
          <w:p w:rsidR="00074624" w:rsidRPr="00480BE4" w:rsidRDefault="00074624" w:rsidP="00FA6825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480BE4">
              <w:rPr>
                <w:rFonts w:ascii="Arial" w:hAnsi="Arial" w:cs="Arial"/>
                <w:b/>
                <w:sz w:val="18"/>
                <w:szCs w:val="18"/>
                <w:lang w:bidi="ar-SA"/>
              </w:rPr>
              <w:t>Jawatan:</w:t>
            </w:r>
          </w:p>
          <w:p w:rsidR="00074624" w:rsidRPr="00480BE4" w:rsidRDefault="00074624" w:rsidP="00FA6825">
            <w:pPr>
              <w:spacing w:before="40" w:after="40"/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480BE4">
              <w:rPr>
                <w:rFonts w:ascii="Arial" w:hAnsi="Arial" w:cs="Arial"/>
                <w:b/>
                <w:sz w:val="18"/>
                <w:szCs w:val="18"/>
                <w:lang w:bidi="ar-SA"/>
              </w:rPr>
              <w:t>T</w:t>
            </w:r>
            <w:r>
              <w:rPr>
                <w:rFonts w:ascii="Arial" w:hAnsi="Arial" w:cs="Arial"/>
                <w:b/>
                <w:sz w:val="18"/>
                <w:szCs w:val="18"/>
                <w:lang w:bidi="ar-SA"/>
              </w:rPr>
              <w:t>arikh</w:t>
            </w:r>
            <w:r w:rsidRPr="00480BE4">
              <w:rPr>
                <w:rFonts w:ascii="Arial" w:hAnsi="Arial" w:cs="Arial"/>
                <w:b/>
                <w:sz w:val="18"/>
                <w:szCs w:val="18"/>
                <w:lang w:bidi="ar-SA"/>
              </w:rPr>
              <w:t>:</w:t>
            </w:r>
          </w:p>
        </w:tc>
      </w:tr>
    </w:tbl>
    <w:p w:rsidR="00607C44" w:rsidRPr="00BC5F3D" w:rsidRDefault="00074624" w:rsidP="00607C4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051FF00" wp14:editId="14B09A10">
                <wp:simplePos x="0" y="0"/>
                <wp:positionH relativeFrom="column">
                  <wp:posOffset>-95250</wp:posOffset>
                </wp:positionH>
                <wp:positionV relativeFrom="paragraph">
                  <wp:posOffset>1413510</wp:posOffset>
                </wp:positionV>
                <wp:extent cx="8576310" cy="1787525"/>
                <wp:effectExtent l="19050" t="19050" r="15240" b="222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6310" cy="1787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4624" w:rsidRPr="00A569CC" w:rsidRDefault="00074624" w:rsidP="00074624">
                            <w:pPr>
                              <w:rPr>
                                <w:rFonts w:ascii="Arial" w:hAnsi="Arial" w:cs="Arial"/>
                                <w:sz w:val="18"/>
                                <w:lang w:val="fi-FI"/>
                              </w:rPr>
                            </w:pPr>
                            <w:r w:rsidRPr="00401EEB">
                              <w:rPr>
                                <w:rFonts w:ascii="Arial" w:hAnsi="Arial" w:cs="Arial"/>
                                <w:sz w:val="20"/>
                                <w:lang w:val="fi-FI"/>
                              </w:rPr>
                              <w:t>Nota: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lang w:val="fi-FI"/>
                              </w:rPr>
                              <w:tab/>
                            </w:r>
                          </w:p>
                          <w:p w:rsidR="00074624" w:rsidRDefault="00074624" w:rsidP="00074624">
                            <w:pPr>
                              <w:ind w:firstLine="720"/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 xml:space="preserve">Status </w:t>
                            </w:r>
                            <w:r w:rsidR="003D62F1"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>Harta Intelek</w:t>
                            </w:r>
                            <w:r w:rsidRPr="00401EEB"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 xml:space="preserve">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 xml:space="preserve">Nyatakan kuantiti </w:t>
                            </w:r>
                            <w:r w:rsidR="003D62F1"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>Harta Intelek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 xml:space="preserve"> yang mempunyai status seperti di bawah.</w:t>
                            </w:r>
                          </w:p>
                          <w:p w:rsidR="00074624" w:rsidRPr="00074624" w:rsidRDefault="00074624" w:rsidP="0007462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</w:pPr>
                            <w:r w:rsidRPr="00074624"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 xml:space="preserve">Sempurna – Kandungan </w:t>
                            </w:r>
                            <w:r w:rsidR="003D62F1"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>Harta Intelek</w:t>
                            </w:r>
                            <w:r w:rsidRPr="00074624"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 xml:space="preserve"> sempurna seperti asal.</w:t>
                            </w:r>
                          </w:p>
                          <w:p w:rsidR="00074624" w:rsidRPr="00074624" w:rsidRDefault="00074624" w:rsidP="0007462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</w:pPr>
                            <w:r w:rsidRPr="00074624"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 xml:space="preserve">Tidak Sempurna – </w:t>
                            </w:r>
                            <w:r w:rsidR="003D62F1"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>Harta Intelek</w:t>
                            </w:r>
                            <w:r w:rsidRPr="00074624"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 xml:space="preserve"> tidak lengkap seperti asal.</w:t>
                            </w:r>
                          </w:p>
                          <w:p w:rsidR="00074624" w:rsidRPr="00074624" w:rsidRDefault="00074624" w:rsidP="0007462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</w:pPr>
                            <w:r w:rsidRPr="00074624"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 xml:space="preserve">Perlu Pembaikan – </w:t>
                            </w:r>
                            <w:r w:rsidR="003D62F1"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>Harta Intelek</w:t>
                            </w:r>
                            <w:r w:rsidRPr="00074624"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 xml:space="preserve"> yang rosak.</w:t>
                            </w:r>
                          </w:p>
                          <w:p w:rsidR="00074624" w:rsidRPr="00074624" w:rsidRDefault="00074624" w:rsidP="0007462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</w:pPr>
                            <w:r w:rsidRPr="00074624"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 xml:space="preserve">Sedang Diselenggara – </w:t>
                            </w:r>
                            <w:r w:rsidR="003D62F1"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>Harta Intelek</w:t>
                            </w:r>
                            <w:r w:rsidRPr="00074624"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 xml:space="preserve"> dihantar untuk penyelenggaraan</w:t>
                            </w:r>
                          </w:p>
                          <w:p w:rsidR="00074624" w:rsidRPr="00074624" w:rsidRDefault="00074624" w:rsidP="0007462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</w:pPr>
                            <w:r w:rsidRPr="00074624"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>Medium Rosak/Tidak sesuai – Perlu penggantian medium</w:t>
                            </w:r>
                          </w:p>
                          <w:p w:rsidR="00074624" w:rsidRPr="00074624" w:rsidRDefault="00074624" w:rsidP="0007462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</w:pPr>
                            <w:r w:rsidRPr="00074624"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 xml:space="preserve">Hilang – </w:t>
                            </w:r>
                            <w:r w:rsidR="003D62F1"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>Harta Intelek</w:t>
                            </w:r>
                            <w:r w:rsidRPr="00074624"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 xml:space="preserve"> yang tidak ditemui dimana-mana lokasi.</w:t>
                            </w:r>
                          </w:p>
                          <w:p w:rsidR="00074624" w:rsidRPr="00074624" w:rsidRDefault="00074624" w:rsidP="00074624">
                            <w:pPr>
                              <w:rPr>
                                <w:rFonts w:ascii="Arial" w:hAnsi="Arial" w:cs="Arial"/>
                                <w:sz w:val="20"/>
                                <w:lang w:val="fi-FI"/>
                              </w:rPr>
                            </w:pPr>
                            <w:r w:rsidRPr="00074624">
                              <w:rPr>
                                <w:rFonts w:ascii="Arial" w:hAnsi="Arial" w:cs="Arial"/>
                                <w:sz w:val="20"/>
                                <w:lang w:val="fi-FI"/>
                              </w:rPr>
                              <w:t xml:space="preserve">            </w:t>
                            </w:r>
                          </w:p>
                          <w:p w:rsidR="00074624" w:rsidRPr="00074624" w:rsidRDefault="00074624" w:rsidP="00074624">
                            <w:pPr>
                              <w:ind w:firstLine="720"/>
                              <w:rPr>
                                <w:rFonts w:ascii="Arial" w:hAnsi="Arial" w:cs="Arial"/>
                                <w:sz w:val="20"/>
                                <w:lang w:val="fi-FI"/>
                              </w:rPr>
                            </w:pPr>
                            <w:r w:rsidRPr="00074624">
                              <w:rPr>
                                <w:rFonts w:ascii="Arial" w:hAnsi="Arial" w:cs="Arial"/>
                                <w:sz w:val="20"/>
                                <w:lang w:val="fi-FI"/>
                              </w:rPr>
                              <w:t xml:space="preserve">Catatan: Apa-apa maklumat tambahan berkenaan </w:t>
                            </w:r>
                            <w:r w:rsidR="003D62F1"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>Harta Intelek</w:t>
                            </w:r>
                            <w:r w:rsidRPr="00074624">
                              <w:rPr>
                                <w:rFonts w:ascii="Arial" w:hAnsi="Arial" w:cs="Arial"/>
                                <w:sz w:val="20"/>
                                <w:lang w:val="fi-FI"/>
                              </w:rPr>
                              <w:t xml:space="preserve"> tersebut.</w:t>
                            </w:r>
                          </w:p>
                          <w:p w:rsidR="00074624" w:rsidRPr="00074624" w:rsidRDefault="00074624" w:rsidP="00074624">
                            <w:pPr>
                              <w:ind w:firstLine="720"/>
                              <w:rPr>
                                <w:rFonts w:ascii="Arial" w:hAnsi="Arial" w:cs="Arial"/>
                                <w:sz w:val="20"/>
                                <w:lang w:val="fi-FI"/>
                              </w:rPr>
                            </w:pPr>
                            <w:r w:rsidRPr="00074624">
                              <w:rPr>
                                <w:rFonts w:ascii="Arial" w:hAnsi="Arial" w:cs="Arial"/>
                                <w:sz w:val="20"/>
                                <w:lang w:val="fi-FI"/>
                              </w:rPr>
                              <w:t>Tandatangan Pegawai Pemeriksa boleh di helaian terakhir</w:t>
                            </w:r>
                          </w:p>
                          <w:p w:rsidR="00074624" w:rsidRDefault="00074624" w:rsidP="00074624">
                            <w:pPr>
                              <w:ind w:firstLine="720"/>
                              <w:rPr>
                                <w:rFonts w:ascii="Arial" w:hAnsi="Arial" w:cs="Arial"/>
                                <w:sz w:val="18"/>
                                <w:lang w:val="sv-S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7.5pt;margin-top:111.3pt;width:675.3pt;height:14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" strokeweight="3pt">
                <v:stroke linestyle="thinThin"/>
                <v:textbox>
                  <w:txbxContent>
                    <w:p w:rsidR="00074624" w:rsidRPr="00A569CC" w:rsidRDefault="00074624" w:rsidP="00074624">
                      <w:pPr>
                        <w:rPr>
                          <w:rFonts w:ascii="Arial" w:hAnsi="Arial" w:cs="Arial"/>
                          <w:sz w:val="18"/>
                          <w:lang w:val="fi-FI"/>
                        </w:rPr>
                      </w:pPr>
                      <w:r w:rsidRPr="00401EEB">
                        <w:rPr>
                          <w:rFonts w:ascii="Arial" w:hAnsi="Arial" w:cs="Arial"/>
                          <w:sz w:val="20"/>
                          <w:lang w:val="fi-FI"/>
                        </w:rPr>
                        <w:t>Nota:</w:t>
                      </w:r>
                      <w:r>
                        <w:rPr>
                          <w:rFonts w:ascii="Arial" w:hAnsi="Arial" w:cs="Arial"/>
                          <w:sz w:val="20"/>
                          <w:lang w:val="fi-FI"/>
                        </w:rPr>
                        <w:tab/>
                      </w:r>
                    </w:p>
                    <w:p w:rsidR="00074624" w:rsidRDefault="00074624" w:rsidP="00074624">
                      <w:pPr>
                        <w:ind w:firstLine="720"/>
                        <w:rPr>
                          <w:rFonts w:ascii="Arial" w:hAnsi="Arial" w:cs="Arial"/>
                          <w:sz w:val="20"/>
                          <w:lang w:val="sv-SE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lang w:val="sv-SE"/>
                        </w:rPr>
                        <w:t xml:space="preserve">Status </w:t>
                      </w:r>
                      <w:r w:rsidR="003D62F1">
                        <w:rPr>
                          <w:rFonts w:ascii="Arial" w:hAnsi="Arial" w:cs="Arial"/>
                          <w:sz w:val="20"/>
                          <w:lang w:val="sv-SE"/>
                        </w:rPr>
                        <w:t>Harta Intelek</w:t>
                      </w:r>
                      <w:r w:rsidRPr="00401EEB">
                        <w:rPr>
                          <w:rFonts w:ascii="Arial" w:hAnsi="Arial" w:cs="Arial"/>
                          <w:sz w:val="20"/>
                          <w:lang w:val="sv-SE"/>
                        </w:rPr>
                        <w:t xml:space="preserve">: </w:t>
                      </w:r>
                      <w:r>
                        <w:rPr>
                          <w:rFonts w:ascii="Arial" w:hAnsi="Arial" w:cs="Arial"/>
                          <w:sz w:val="20"/>
                          <w:lang w:val="sv-SE"/>
                        </w:rPr>
                        <w:t xml:space="preserve">Nyatakan kuantiti </w:t>
                      </w:r>
                      <w:r w:rsidR="003D62F1">
                        <w:rPr>
                          <w:rFonts w:ascii="Arial" w:hAnsi="Arial" w:cs="Arial"/>
                          <w:sz w:val="20"/>
                          <w:lang w:val="sv-SE"/>
                        </w:rPr>
                        <w:t>Harta Intelek</w:t>
                      </w:r>
                      <w:r>
                        <w:rPr>
                          <w:rFonts w:ascii="Arial" w:hAnsi="Arial" w:cs="Arial"/>
                          <w:sz w:val="20"/>
                          <w:lang w:val="sv-SE"/>
                        </w:rPr>
                        <w:t xml:space="preserve"> yang mempunyai status seperti di bawah.</w:t>
                      </w:r>
                    </w:p>
                    <w:p w:rsidR="00074624" w:rsidRPr="00074624" w:rsidRDefault="00074624" w:rsidP="0007462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sz w:val="20"/>
                          <w:lang w:val="sv-SE"/>
                        </w:rPr>
                      </w:pPr>
                      <w:r w:rsidRPr="00074624">
                        <w:rPr>
                          <w:rFonts w:ascii="Arial" w:hAnsi="Arial" w:cs="Arial"/>
                          <w:sz w:val="20"/>
                          <w:lang w:val="sv-SE"/>
                        </w:rPr>
                        <w:t xml:space="preserve">Sempurna – Kandungan </w:t>
                      </w:r>
                      <w:r w:rsidR="003D62F1">
                        <w:rPr>
                          <w:rFonts w:ascii="Arial" w:hAnsi="Arial" w:cs="Arial"/>
                          <w:sz w:val="20"/>
                          <w:lang w:val="sv-SE"/>
                        </w:rPr>
                        <w:t>Harta Intelek</w:t>
                      </w:r>
                      <w:r w:rsidRPr="00074624">
                        <w:rPr>
                          <w:rFonts w:ascii="Arial" w:hAnsi="Arial" w:cs="Arial"/>
                          <w:sz w:val="20"/>
                          <w:lang w:val="sv-SE"/>
                        </w:rPr>
                        <w:t xml:space="preserve"> sempurna seperti asal.</w:t>
                      </w:r>
                    </w:p>
                    <w:p w:rsidR="00074624" w:rsidRPr="00074624" w:rsidRDefault="00074624" w:rsidP="0007462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sz w:val="20"/>
                          <w:lang w:val="sv-SE"/>
                        </w:rPr>
                      </w:pPr>
                      <w:r w:rsidRPr="00074624">
                        <w:rPr>
                          <w:rFonts w:ascii="Arial" w:hAnsi="Arial" w:cs="Arial"/>
                          <w:sz w:val="20"/>
                          <w:lang w:val="sv-SE"/>
                        </w:rPr>
                        <w:t xml:space="preserve">Tidak Sempurna – </w:t>
                      </w:r>
                      <w:r w:rsidR="003D62F1">
                        <w:rPr>
                          <w:rFonts w:ascii="Arial" w:hAnsi="Arial" w:cs="Arial"/>
                          <w:sz w:val="20"/>
                          <w:lang w:val="sv-SE"/>
                        </w:rPr>
                        <w:t>Harta Intelek</w:t>
                      </w:r>
                      <w:r w:rsidRPr="00074624">
                        <w:rPr>
                          <w:rFonts w:ascii="Arial" w:hAnsi="Arial" w:cs="Arial"/>
                          <w:sz w:val="20"/>
                          <w:lang w:val="sv-SE"/>
                        </w:rPr>
                        <w:t xml:space="preserve"> tidak lengkap seperti asal.</w:t>
                      </w:r>
                    </w:p>
                    <w:p w:rsidR="00074624" w:rsidRPr="00074624" w:rsidRDefault="00074624" w:rsidP="0007462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sz w:val="20"/>
                          <w:lang w:val="sv-SE"/>
                        </w:rPr>
                      </w:pPr>
                      <w:r w:rsidRPr="00074624">
                        <w:rPr>
                          <w:rFonts w:ascii="Arial" w:hAnsi="Arial" w:cs="Arial"/>
                          <w:sz w:val="20"/>
                          <w:lang w:val="sv-SE"/>
                        </w:rPr>
                        <w:t xml:space="preserve">Perlu Pembaikan – </w:t>
                      </w:r>
                      <w:r w:rsidR="003D62F1">
                        <w:rPr>
                          <w:rFonts w:ascii="Arial" w:hAnsi="Arial" w:cs="Arial"/>
                          <w:sz w:val="20"/>
                          <w:lang w:val="sv-SE"/>
                        </w:rPr>
                        <w:t>Harta Intelek</w:t>
                      </w:r>
                      <w:r w:rsidRPr="00074624">
                        <w:rPr>
                          <w:rFonts w:ascii="Arial" w:hAnsi="Arial" w:cs="Arial"/>
                          <w:sz w:val="20"/>
                          <w:lang w:val="sv-SE"/>
                        </w:rPr>
                        <w:t xml:space="preserve"> yang rosak.</w:t>
                      </w:r>
                    </w:p>
                    <w:p w:rsidR="00074624" w:rsidRPr="00074624" w:rsidRDefault="00074624" w:rsidP="0007462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sz w:val="20"/>
                          <w:lang w:val="sv-SE"/>
                        </w:rPr>
                      </w:pPr>
                      <w:r w:rsidRPr="00074624">
                        <w:rPr>
                          <w:rFonts w:ascii="Arial" w:hAnsi="Arial" w:cs="Arial"/>
                          <w:sz w:val="20"/>
                          <w:lang w:val="sv-SE"/>
                        </w:rPr>
                        <w:t xml:space="preserve">Sedang Diselenggara – </w:t>
                      </w:r>
                      <w:r w:rsidR="003D62F1">
                        <w:rPr>
                          <w:rFonts w:ascii="Arial" w:hAnsi="Arial" w:cs="Arial"/>
                          <w:sz w:val="20"/>
                          <w:lang w:val="sv-SE"/>
                        </w:rPr>
                        <w:t>Harta Intelek</w:t>
                      </w:r>
                      <w:r w:rsidRPr="00074624">
                        <w:rPr>
                          <w:rFonts w:ascii="Arial" w:hAnsi="Arial" w:cs="Arial"/>
                          <w:sz w:val="20"/>
                          <w:lang w:val="sv-SE"/>
                        </w:rPr>
                        <w:t xml:space="preserve"> dihantar untuk penyelenggaraan</w:t>
                      </w:r>
                    </w:p>
                    <w:p w:rsidR="00074624" w:rsidRPr="00074624" w:rsidRDefault="00074624" w:rsidP="0007462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sz w:val="20"/>
                          <w:lang w:val="sv-SE"/>
                        </w:rPr>
                      </w:pPr>
                      <w:r w:rsidRPr="00074624">
                        <w:rPr>
                          <w:rFonts w:ascii="Arial" w:hAnsi="Arial" w:cs="Arial"/>
                          <w:sz w:val="20"/>
                          <w:lang w:val="sv-SE"/>
                        </w:rPr>
                        <w:t>Medium Rosak/Tidak sesuai – Perlu penggantian medium</w:t>
                      </w:r>
                    </w:p>
                    <w:p w:rsidR="00074624" w:rsidRPr="00074624" w:rsidRDefault="00074624" w:rsidP="0007462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sz w:val="20"/>
                          <w:lang w:val="sv-SE"/>
                        </w:rPr>
                      </w:pPr>
                      <w:r w:rsidRPr="00074624">
                        <w:rPr>
                          <w:rFonts w:ascii="Arial" w:hAnsi="Arial" w:cs="Arial"/>
                          <w:sz w:val="20"/>
                          <w:lang w:val="sv-SE"/>
                        </w:rPr>
                        <w:t xml:space="preserve">Hilang – </w:t>
                      </w:r>
                      <w:r w:rsidR="003D62F1">
                        <w:rPr>
                          <w:rFonts w:ascii="Arial" w:hAnsi="Arial" w:cs="Arial"/>
                          <w:sz w:val="20"/>
                          <w:lang w:val="sv-SE"/>
                        </w:rPr>
                        <w:t>Harta Intelek</w:t>
                      </w:r>
                      <w:r w:rsidRPr="00074624">
                        <w:rPr>
                          <w:rFonts w:ascii="Arial" w:hAnsi="Arial" w:cs="Arial"/>
                          <w:sz w:val="20"/>
                          <w:lang w:val="sv-SE"/>
                        </w:rPr>
                        <w:t xml:space="preserve"> yang tidak ditemui dimana-mana lokasi.</w:t>
                      </w:r>
                    </w:p>
                    <w:p w:rsidR="00074624" w:rsidRPr="00074624" w:rsidRDefault="00074624" w:rsidP="00074624">
                      <w:pPr>
                        <w:rPr>
                          <w:rFonts w:ascii="Arial" w:hAnsi="Arial" w:cs="Arial"/>
                          <w:sz w:val="20"/>
                          <w:lang w:val="fi-FI"/>
                        </w:rPr>
                      </w:pPr>
                      <w:r w:rsidRPr="00074624">
                        <w:rPr>
                          <w:rFonts w:ascii="Arial" w:hAnsi="Arial" w:cs="Arial"/>
                          <w:sz w:val="20"/>
                          <w:lang w:val="fi-FI"/>
                        </w:rPr>
                        <w:t xml:space="preserve">            </w:t>
                      </w:r>
                    </w:p>
                    <w:p w:rsidR="00074624" w:rsidRPr="00074624" w:rsidRDefault="00074624" w:rsidP="00074624">
                      <w:pPr>
                        <w:ind w:firstLine="720"/>
                        <w:rPr>
                          <w:rFonts w:ascii="Arial" w:hAnsi="Arial" w:cs="Arial"/>
                          <w:sz w:val="20"/>
                          <w:lang w:val="fi-FI"/>
                        </w:rPr>
                      </w:pPr>
                      <w:r w:rsidRPr="00074624">
                        <w:rPr>
                          <w:rFonts w:ascii="Arial" w:hAnsi="Arial" w:cs="Arial"/>
                          <w:sz w:val="20"/>
                          <w:lang w:val="fi-FI"/>
                        </w:rPr>
                        <w:t xml:space="preserve">Catatan: Apa-apa maklumat tambahan berkenaan </w:t>
                      </w:r>
                      <w:r w:rsidR="003D62F1">
                        <w:rPr>
                          <w:rFonts w:ascii="Arial" w:hAnsi="Arial" w:cs="Arial"/>
                          <w:sz w:val="20"/>
                          <w:lang w:val="sv-SE"/>
                        </w:rPr>
                        <w:t>Harta Intelek</w:t>
                      </w:r>
                      <w:r w:rsidRPr="00074624">
                        <w:rPr>
                          <w:rFonts w:ascii="Arial" w:hAnsi="Arial" w:cs="Arial"/>
                          <w:sz w:val="20"/>
                          <w:lang w:val="fi-FI"/>
                        </w:rPr>
                        <w:t xml:space="preserve"> tersebut.</w:t>
                      </w:r>
                    </w:p>
                    <w:p w:rsidR="00074624" w:rsidRPr="00074624" w:rsidRDefault="00074624" w:rsidP="00074624">
                      <w:pPr>
                        <w:ind w:firstLine="720"/>
                        <w:rPr>
                          <w:rFonts w:ascii="Arial" w:hAnsi="Arial" w:cs="Arial"/>
                          <w:sz w:val="20"/>
                          <w:lang w:val="fi-FI"/>
                        </w:rPr>
                      </w:pPr>
                      <w:r w:rsidRPr="00074624">
                        <w:rPr>
                          <w:rFonts w:ascii="Arial" w:hAnsi="Arial" w:cs="Arial"/>
                          <w:sz w:val="20"/>
                          <w:lang w:val="fi-FI"/>
                        </w:rPr>
                        <w:t>Tandatangan Pegawai Pemeriksa boleh di helaian terakhir</w:t>
                      </w:r>
                    </w:p>
                    <w:p w:rsidR="00074624" w:rsidRDefault="00074624" w:rsidP="00074624">
                      <w:pPr>
                        <w:ind w:firstLine="720"/>
                        <w:rPr>
                          <w:rFonts w:ascii="Arial" w:hAnsi="Arial" w:cs="Arial"/>
                          <w:sz w:val="18"/>
                          <w:lang w:val="sv-S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07C44" w:rsidRPr="00BC5F3D" w:rsidRDefault="00607C44" w:rsidP="00607C44">
      <w:pPr>
        <w:pStyle w:val="Footer"/>
        <w:rPr>
          <w:rFonts w:ascii="Arial" w:hAnsi="Arial" w:cs="Arial"/>
          <w:sz w:val="18"/>
          <w:szCs w:val="18"/>
        </w:rPr>
      </w:pPr>
    </w:p>
    <w:p w:rsidR="00607C44" w:rsidRPr="00BC5F3D" w:rsidRDefault="00607C44" w:rsidP="00607C44">
      <w:pPr>
        <w:rPr>
          <w:rFonts w:ascii="Arial" w:hAnsi="Arial" w:cs="Arial"/>
          <w:sz w:val="18"/>
          <w:szCs w:val="18"/>
        </w:rPr>
      </w:pPr>
    </w:p>
    <w:p w:rsidR="00607C44" w:rsidRPr="00BC5F3D" w:rsidRDefault="00607C44" w:rsidP="00607C44">
      <w:pPr>
        <w:rPr>
          <w:rFonts w:ascii="Arial" w:hAnsi="Arial" w:cs="Arial"/>
          <w:sz w:val="18"/>
          <w:szCs w:val="18"/>
        </w:rPr>
      </w:pPr>
    </w:p>
    <w:p w:rsidR="00607C44" w:rsidRPr="00BC5F3D" w:rsidRDefault="00607C44" w:rsidP="00607C44">
      <w:pPr>
        <w:rPr>
          <w:rFonts w:ascii="Arial" w:hAnsi="Arial" w:cs="Arial"/>
          <w:sz w:val="18"/>
          <w:szCs w:val="18"/>
        </w:rPr>
      </w:pPr>
    </w:p>
    <w:p w:rsidR="00607C44" w:rsidRPr="00BC5F3D" w:rsidRDefault="00607C44" w:rsidP="00607C44">
      <w:pPr>
        <w:rPr>
          <w:rFonts w:ascii="Arial" w:hAnsi="Arial" w:cs="Arial"/>
          <w:sz w:val="18"/>
          <w:szCs w:val="18"/>
        </w:rPr>
      </w:pPr>
    </w:p>
    <w:p w:rsidR="00607C44" w:rsidRPr="00BC5F3D" w:rsidRDefault="00607C44" w:rsidP="00607C44">
      <w:pPr>
        <w:rPr>
          <w:rFonts w:ascii="Arial" w:hAnsi="Arial" w:cs="Arial"/>
          <w:sz w:val="18"/>
          <w:szCs w:val="18"/>
        </w:rPr>
      </w:pPr>
    </w:p>
    <w:p w:rsidR="00607C44" w:rsidRPr="00BC5F3D" w:rsidRDefault="00607C44" w:rsidP="00607C44">
      <w:pPr>
        <w:rPr>
          <w:rFonts w:ascii="Arial" w:hAnsi="Arial" w:cs="Arial"/>
          <w:sz w:val="18"/>
          <w:szCs w:val="18"/>
        </w:rPr>
      </w:pPr>
    </w:p>
    <w:p w:rsidR="00607C44" w:rsidRPr="00BC5F3D" w:rsidRDefault="00607C44" w:rsidP="00607C44">
      <w:pPr>
        <w:rPr>
          <w:rFonts w:ascii="Arial" w:hAnsi="Arial" w:cs="Arial"/>
          <w:sz w:val="18"/>
          <w:szCs w:val="18"/>
        </w:rPr>
      </w:pPr>
    </w:p>
    <w:p w:rsidR="00607C44" w:rsidRPr="00BC5F3D" w:rsidRDefault="00607C44" w:rsidP="00607C44">
      <w:pPr>
        <w:rPr>
          <w:rFonts w:ascii="Arial" w:hAnsi="Arial" w:cs="Arial"/>
          <w:sz w:val="18"/>
          <w:szCs w:val="18"/>
        </w:rPr>
      </w:pPr>
    </w:p>
    <w:p w:rsidR="00A97D15" w:rsidRPr="008669B0" w:rsidRDefault="00A97D15" w:rsidP="008669B0">
      <w:pPr>
        <w:rPr>
          <w:sz w:val="18"/>
          <w:szCs w:val="18"/>
        </w:rPr>
      </w:pPr>
      <w:bookmarkStart w:id="2" w:name="_GoBack"/>
      <w:bookmarkEnd w:id="0"/>
      <w:bookmarkEnd w:id="1"/>
      <w:bookmarkEnd w:id="2"/>
    </w:p>
    <w:sectPr w:rsidR="00A97D15" w:rsidRPr="008669B0" w:rsidSect="0028110A">
      <w:headerReference w:type="default" r:id="rId9"/>
      <w:footerReference w:type="default" r:id="rId10"/>
      <w:pgSz w:w="15840" w:h="12240" w:orient="landscape"/>
      <w:pgMar w:top="1080" w:right="1440" w:bottom="1440" w:left="1440" w:header="720" w:footer="225" w:gutter="0"/>
      <w:pgNumType w:start="1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E92" w:rsidRDefault="00A00E92">
      <w:r>
        <w:separator/>
      </w:r>
    </w:p>
  </w:endnote>
  <w:endnote w:type="continuationSeparator" w:id="0">
    <w:p w:rsidR="00A00E92" w:rsidRDefault="00A0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5744469"/>
      <w:docPartObj>
        <w:docPartGallery w:val="Page Numbers (Bottom of Page)"/>
        <w:docPartUnique/>
      </w:docPartObj>
    </w:sdtPr>
    <w:sdtEndPr>
      <w:rPr>
        <w:rFonts w:ascii="Arial" w:eastAsia="BatangChe" w:hAnsi="Arial" w:cs="Arial"/>
        <w:noProof/>
        <w:sz w:val="20"/>
      </w:rPr>
    </w:sdtEndPr>
    <w:sdtContent>
      <w:p w:rsidR="0028110A" w:rsidRPr="0028110A" w:rsidRDefault="0028110A">
        <w:pPr>
          <w:pStyle w:val="Footer"/>
          <w:jc w:val="center"/>
          <w:rPr>
            <w:rFonts w:ascii="Arial" w:eastAsia="BatangChe" w:hAnsi="Arial" w:cs="Arial"/>
            <w:sz w:val="20"/>
          </w:rPr>
        </w:pPr>
        <w:r w:rsidRPr="0028110A">
          <w:rPr>
            <w:rFonts w:ascii="Arial" w:eastAsia="BatangChe" w:hAnsi="Arial" w:cs="Arial"/>
            <w:sz w:val="20"/>
          </w:rPr>
          <w:t xml:space="preserve">M.S. </w:t>
        </w:r>
        <w:r w:rsidRPr="0028110A">
          <w:rPr>
            <w:rFonts w:ascii="Arial" w:eastAsia="BatangChe" w:hAnsi="Arial" w:cs="Arial"/>
            <w:sz w:val="20"/>
          </w:rPr>
          <w:fldChar w:fldCharType="begin"/>
        </w:r>
        <w:r w:rsidRPr="0028110A">
          <w:rPr>
            <w:rFonts w:ascii="Arial" w:eastAsia="BatangChe" w:hAnsi="Arial" w:cs="Arial"/>
            <w:sz w:val="20"/>
          </w:rPr>
          <w:instrText xml:space="preserve"> PAGE   \* MERGEFORMAT </w:instrText>
        </w:r>
        <w:r w:rsidRPr="0028110A">
          <w:rPr>
            <w:rFonts w:ascii="Arial" w:eastAsia="BatangChe" w:hAnsi="Arial" w:cs="Arial"/>
            <w:sz w:val="20"/>
          </w:rPr>
          <w:fldChar w:fldCharType="separate"/>
        </w:r>
        <w:r>
          <w:rPr>
            <w:rFonts w:ascii="Arial" w:eastAsia="BatangChe" w:hAnsi="Arial" w:cs="Arial"/>
            <w:noProof/>
            <w:sz w:val="20"/>
          </w:rPr>
          <w:t>14</w:t>
        </w:r>
        <w:r w:rsidRPr="0028110A">
          <w:rPr>
            <w:rFonts w:ascii="Arial" w:eastAsia="BatangChe" w:hAnsi="Arial" w:cs="Arial"/>
            <w:noProof/>
            <w:sz w:val="20"/>
          </w:rPr>
          <w:fldChar w:fldCharType="end"/>
        </w:r>
        <w:r>
          <w:rPr>
            <w:rFonts w:ascii="Arial" w:eastAsia="BatangChe" w:hAnsi="Arial" w:cs="Arial"/>
            <w:noProof/>
            <w:sz w:val="20"/>
          </w:rPr>
          <w:t>/16</w:t>
        </w:r>
      </w:p>
    </w:sdtContent>
  </w:sdt>
  <w:p w:rsidR="009E0644" w:rsidRDefault="009E06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E92" w:rsidRDefault="00A00E92">
      <w:r>
        <w:separator/>
      </w:r>
    </w:p>
  </w:footnote>
  <w:footnote w:type="continuationSeparator" w:id="0">
    <w:p w:rsidR="00A00E92" w:rsidRDefault="00A00E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10A" w:rsidRPr="00F11AA9" w:rsidRDefault="0028110A" w:rsidP="0028110A">
    <w:pPr>
      <w:pStyle w:val="Header"/>
      <w:ind w:right="26"/>
    </w:pPr>
    <w:r w:rsidRPr="0028110A">
      <w:rPr>
        <w:rFonts w:ascii="Arial" w:hAnsi="Arial" w:cs="Arial"/>
        <w:color w:val="000000"/>
        <w:sz w:val="20"/>
        <w:szCs w:val="20"/>
        <w:lang w:val="en-US" w:bidi="ar-SA"/>
      </w:rPr>
      <w:t xml:space="preserve"> </w:t>
    </w:r>
    <w:sdt>
      <w:sdtPr>
        <w:rPr>
          <w:rFonts w:ascii="Arial" w:eastAsiaTheme="majorEastAsia" w:hAnsi="Arial" w:cs="Arial"/>
          <w:color w:val="000000" w:themeColor="text1"/>
          <w:sz w:val="20"/>
          <w:szCs w:val="20"/>
          <w:lang w:val="en-US" w:bidi="ar-SA"/>
        </w:rPr>
        <w:alias w:val="Title"/>
        <w:id w:val="78404852"/>
        <w:placeholder>
          <w:docPart w:val="9FAE37C317F84B10BD32975ED4A797FC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proofErr w:type="spellStart"/>
        <w:r w:rsidRPr="0028110A">
          <w:rPr>
            <w:rFonts w:ascii="Arial" w:eastAsiaTheme="majorEastAsia" w:hAnsi="Arial" w:cs="Arial"/>
            <w:color w:val="000000" w:themeColor="text1"/>
            <w:sz w:val="20"/>
            <w:szCs w:val="20"/>
            <w:lang w:val="en-US" w:bidi="ar-SA"/>
          </w:rPr>
          <w:t>Pekeliling</w:t>
        </w:r>
        <w:proofErr w:type="spellEnd"/>
        <w:r w:rsidRPr="0028110A">
          <w:rPr>
            <w:rFonts w:ascii="Arial" w:eastAsiaTheme="majorEastAsia" w:hAnsi="Arial" w:cs="Arial"/>
            <w:color w:val="000000" w:themeColor="text1"/>
            <w:sz w:val="20"/>
            <w:szCs w:val="20"/>
            <w:lang w:val="en-US" w:bidi="ar-SA"/>
          </w:rPr>
          <w:t xml:space="preserve"> </w:t>
        </w:r>
        <w:proofErr w:type="spellStart"/>
        <w:r w:rsidRPr="0028110A">
          <w:rPr>
            <w:rFonts w:ascii="Arial" w:eastAsiaTheme="majorEastAsia" w:hAnsi="Arial" w:cs="Arial"/>
            <w:color w:val="000000" w:themeColor="text1"/>
            <w:sz w:val="20"/>
            <w:szCs w:val="20"/>
            <w:lang w:val="en-US" w:bidi="ar-SA"/>
          </w:rPr>
          <w:t>Perbendaharaan</w:t>
        </w:r>
        <w:proofErr w:type="spellEnd"/>
        <w:r w:rsidRPr="0028110A">
          <w:rPr>
            <w:rFonts w:ascii="Arial" w:eastAsiaTheme="majorEastAsia" w:hAnsi="Arial" w:cs="Arial"/>
            <w:color w:val="000000" w:themeColor="text1"/>
            <w:sz w:val="20"/>
            <w:szCs w:val="20"/>
            <w:lang w:val="en-US" w:bidi="ar-SA"/>
          </w:rPr>
          <w:t xml:space="preserve"> Malaysia</w:t>
        </w:r>
        <w:r w:rsidRPr="0028110A">
          <w:rPr>
            <w:rFonts w:ascii="Arial" w:eastAsiaTheme="majorEastAsia" w:hAnsi="Arial" w:cs="Arial"/>
            <w:color w:val="000000" w:themeColor="text1"/>
            <w:sz w:val="20"/>
            <w:szCs w:val="20"/>
            <w:lang w:val="en-US" w:bidi="ar-SA"/>
          </w:rPr>
          <w:tab/>
        </w:r>
        <w:r>
          <w:rPr>
            <w:rFonts w:ascii="Arial" w:eastAsiaTheme="majorEastAsia" w:hAnsi="Arial" w:cs="Arial"/>
            <w:color w:val="000000" w:themeColor="text1"/>
            <w:sz w:val="20"/>
            <w:szCs w:val="20"/>
            <w:lang w:val="en-US" w:bidi="ar-SA"/>
          </w:rPr>
          <w:t xml:space="preserve">                                                                                                                                              </w:t>
        </w:r>
        <w:r w:rsidRPr="0028110A">
          <w:rPr>
            <w:rFonts w:ascii="Arial" w:eastAsiaTheme="majorEastAsia" w:hAnsi="Arial" w:cs="Arial"/>
            <w:color w:val="000000" w:themeColor="text1"/>
            <w:sz w:val="20"/>
            <w:szCs w:val="20"/>
            <w:lang w:val="en-US" w:bidi="ar-SA"/>
          </w:rPr>
          <w:t>AM 7.4</w:t>
        </w:r>
        <w:r>
          <w:rPr>
            <w:rFonts w:ascii="Arial" w:eastAsiaTheme="majorEastAsia" w:hAnsi="Arial" w:cs="Arial"/>
            <w:color w:val="000000" w:themeColor="text1"/>
            <w:sz w:val="20"/>
            <w:szCs w:val="20"/>
            <w:lang w:val="en-US" w:bidi="ar-SA"/>
          </w:rPr>
          <w:t xml:space="preserve"> </w:t>
        </w:r>
        <w:proofErr w:type="spellStart"/>
        <w:r>
          <w:rPr>
            <w:rFonts w:ascii="Arial" w:eastAsiaTheme="majorEastAsia" w:hAnsi="Arial" w:cs="Arial"/>
            <w:color w:val="000000" w:themeColor="text1"/>
            <w:sz w:val="20"/>
            <w:szCs w:val="20"/>
            <w:lang w:val="en-US" w:bidi="ar-SA"/>
          </w:rPr>
          <w:t>Lampiran</w:t>
        </w:r>
        <w:proofErr w:type="spellEnd"/>
        <w:r>
          <w:rPr>
            <w:rFonts w:ascii="Arial" w:eastAsiaTheme="majorEastAsia" w:hAnsi="Arial" w:cs="Arial"/>
            <w:color w:val="000000" w:themeColor="text1"/>
            <w:sz w:val="20"/>
            <w:szCs w:val="20"/>
            <w:lang w:val="en-US" w:bidi="ar-SA"/>
          </w:rPr>
          <w:t xml:space="preserve"> C</w:t>
        </w:r>
      </w:sdtContent>
    </w:sdt>
    <w:r w:rsidRPr="00DE41A1">
      <w:rPr>
        <w:rFonts w:ascii="Arial" w:eastAsiaTheme="majorEastAsia" w:hAnsi="Arial" w:cs="Arial"/>
        <w:color w:val="000000" w:themeColor="text1"/>
        <w:sz w:val="20"/>
        <w:szCs w:val="20"/>
      </w:rPr>
      <w:ptab w:relativeTo="margin" w:alignment="right" w:leader="none"/>
    </w:r>
    <w:sdt>
      <w:sdtPr>
        <w:rPr>
          <w:rFonts w:ascii="Arial" w:eastAsiaTheme="majorEastAsia" w:hAnsi="Arial" w:cs="Arial"/>
          <w:color w:val="000000" w:themeColor="text1"/>
          <w:sz w:val="20"/>
          <w:szCs w:val="20"/>
        </w:rPr>
        <w:alias w:val="Date"/>
        <w:id w:val="78404859"/>
        <w:showingPlcHdr/>
        <w:dataBinding w:prefixMappings="xmlns:ns0='http://schemas.microsoft.com/office/2006/coverPageProps'" w:xpath="/ns0:CoverPageProperties[1]/ns0:PublishDate[1]" w:storeItemID="{55AF091B-3C7A-41E3-B477-F2FDAA23CFDA}"/>
        <w:date>
          <w:dateFormat w:val="MMMM d, yyyy"/>
          <w:lid w:val="en-US"/>
          <w:storeMappedDataAs w:val="dateTime"/>
          <w:calendar w:val="gregorian"/>
        </w:date>
      </w:sdtPr>
      <w:sdtContent>
        <w:r>
          <w:rPr>
            <w:rFonts w:ascii="Arial" w:eastAsiaTheme="majorEastAsia" w:hAnsi="Arial" w:cs="Arial"/>
            <w:color w:val="000000" w:themeColor="text1"/>
            <w:sz w:val="20"/>
            <w:szCs w:val="20"/>
          </w:rPr>
          <w:t xml:space="preserve">     </w:t>
        </w:r>
      </w:sdtContent>
    </w:sdt>
  </w:p>
  <w:p w:rsidR="0028110A" w:rsidRPr="0028110A" w:rsidRDefault="0028110A" w:rsidP="0028110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"/>
      <w:lvlJc w:val="left"/>
      <w:pPr>
        <w:tabs>
          <w:tab w:val="num" w:pos="1185"/>
        </w:tabs>
        <w:ind w:left="1185" w:hanging="465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C"/>
    <w:multiLevelType w:val="singleLevel"/>
    <w:tmpl w:val="0000000C"/>
    <w:name w:val="WW8Num12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</w:lvl>
  </w:abstractNum>
  <w:abstractNum w:abstractNumId="3">
    <w:nsid w:val="00000017"/>
    <w:multiLevelType w:val="multilevel"/>
    <w:tmpl w:val="00000017"/>
    <w:name w:val="WW8Num3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(%3)"/>
      <w:lvlJc w:val="left"/>
      <w:pPr>
        <w:tabs>
          <w:tab w:val="num" w:pos="2250"/>
        </w:tabs>
        <w:ind w:left="2250" w:hanging="72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000001A"/>
    <w:multiLevelType w:val="singleLevel"/>
    <w:tmpl w:val="0000001A"/>
    <w:name w:val="WW8Num36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</w:abstractNum>
  <w:abstractNum w:abstractNumId="5">
    <w:nsid w:val="0000001C"/>
    <w:multiLevelType w:val="multilevel"/>
    <w:tmpl w:val="0000001C"/>
    <w:name w:val="WW8Num3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2"/>
      <w:numFmt w:val="lowerRoman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0000021"/>
    <w:multiLevelType w:val="singleLevel"/>
    <w:tmpl w:val="00000021"/>
    <w:name w:val="WW8Num44"/>
    <w:lvl w:ilvl="0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</w:lvl>
  </w:abstractNum>
  <w:abstractNum w:abstractNumId="7">
    <w:nsid w:val="00000027"/>
    <w:multiLevelType w:val="multilevel"/>
    <w:tmpl w:val="EF34528E"/>
    <w:name w:val="WW8Num5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8">
    <w:nsid w:val="147A3810"/>
    <w:multiLevelType w:val="multilevel"/>
    <w:tmpl w:val="9B744F72"/>
    <w:lvl w:ilvl="0">
      <w:start w:val="1"/>
      <w:numFmt w:val="upperLetter"/>
      <w:lvlText w:val="%1."/>
      <w:lvlJc w:val="left"/>
      <w:pPr>
        <w:ind w:left="1245" w:hanging="525"/>
      </w:pPr>
      <w:rPr>
        <w:color w:val="auto"/>
      </w:rPr>
    </w:lvl>
    <w:lvl w:ilvl="1">
      <w:start w:val="1"/>
      <w:numFmt w:val="decimal"/>
      <w:lvlText w:val="%1.%2."/>
      <w:lvlJc w:val="left"/>
      <w:pPr>
        <w:ind w:left="225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9440" w:hanging="2160"/>
      </w:pPr>
      <w:rPr>
        <w:color w:val="auto"/>
      </w:rPr>
    </w:lvl>
  </w:abstractNum>
  <w:abstractNum w:abstractNumId="9">
    <w:nsid w:val="1A8A6803"/>
    <w:multiLevelType w:val="hybridMultilevel"/>
    <w:tmpl w:val="470AAF8A"/>
    <w:lvl w:ilvl="0" w:tplc="E2D4922C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03562EA"/>
    <w:multiLevelType w:val="hybridMultilevel"/>
    <w:tmpl w:val="C2E0B2D0"/>
    <w:name w:val="WW8Num1122"/>
    <w:lvl w:ilvl="0" w:tplc="4FF01510">
      <w:start w:val="1"/>
      <w:numFmt w:val="lowerRoman"/>
      <w:lvlText w:val="(%1)"/>
      <w:lvlJc w:val="left"/>
      <w:pPr>
        <w:ind w:left="324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1">
    <w:nsid w:val="70287C68"/>
    <w:multiLevelType w:val="multilevel"/>
    <w:tmpl w:val="07E2B15E"/>
    <w:name w:val="WW8Num542"/>
    <w:lvl w:ilvl="0">
      <w:start w:val="35"/>
      <w:numFmt w:val="lowerLetter"/>
      <w:lvlText w:val="(%1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E98"/>
    <w:rsid w:val="00004B2B"/>
    <w:rsid w:val="00010E58"/>
    <w:rsid w:val="00015815"/>
    <w:rsid w:val="00023FA9"/>
    <w:rsid w:val="00036B05"/>
    <w:rsid w:val="000431C2"/>
    <w:rsid w:val="00043BBE"/>
    <w:rsid w:val="000449F2"/>
    <w:rsid w:val="000457B6"/>
    <w:rsid w:val="0005115F"/>
    <w:rsid w:val="0005253C"/>
    <w:rsid w:val="00056118"/>
    <w:rsid w:val="0005734E"/>
    <w:rsid w:val="0006077A"/>
    <w:rsid w:val="00061519"/>
    <w:rsid w:val="000622F9"/>
    <w:rsid w:val="00063235"/>
    <w:rsid w:val="00074624"/>
    <w:rsid w:val="00080C26"/>
    <w:rsid w:val="000858E3"/>
    <w:rsid w:val="0009480B"/>
    <w:rsid w:val="000A5B8B"/>
    <w:rsid w:val="000A7FA2"/>
    <w:rsid w:val="000B5D5D"/>
    <w:rsid w:val="000B7A06"/>
    <w:rsid w:val="000C01A4"/>
    <w:rsid w:val="000C0AEF"/>
    <w:rsid w:val="000C26E0"/>
    <w:rsid w:val="000C7390"/>
    <w:rsid w:val="000D38F3"/>
    <w:rsid w:val="000E1317"/>
    <w:rsid w:val="000E379E"/>
    <w:rsid w:val="000F287D"/>
    <w:rsid w:val="000F3F9A"/>
    <w:rsid w:val="00101645"/>
    <w:rsid w:val="00102CE2"/>
    <w:rsid w:val="001115E6"/>
    <w:rsid w:val="0011476F"/>
    <w:rsid w:val="001178B6"/>
    <w:rsid w:val="00132659"/>
    <w:rsid w:val="0015339C"/>
    <w:rsid w:val="00175C13"/>
    <w:rsid w:val="00177CF1"/>
    <w:rsid w:val="00180CDA"/>
    <w:rsid w:val="00183A5E"/>
    <w:rsid w:val="0018453D"/>
    <w:rsid w:val="001A100A"/>
    <w:rsid w:val="001B3DE3"/>
    <w:rsid w:val="001B608E"/>
    <w:rsid w:val="001B64F3"/>
    <w:rsid w:val="001C0273"/>
    <w:rsid w:val="001D78F2"/>
    <w:rsid w:val="001E2135"/>
    <w:rsid w:val="001E21E5"/>
    <w:rsid w:val="00200136"/>
    <w:rsid w:val="002007B2"/>
    <w:rsid w:val="00210C93"/>
    <w:rsid w:val="002157D6"/>
    <w:rsid w:val="00234053"/>
    <w:rsid w:val="002345E1"/>
    <w:rsid w:val="0024398A"/>
    <w:rsid w:val="00245D34"/>
    <w:rsid w:val="00252B6C"/>
    <w:rsid w:val="00260099"/>
    <w:rsid w:val="0028110A"/>
    <w:rsid w:val="00282BEC"/>
    <w:rsid w:val="002862B2"/>
    <w:rsid w:val="00297903"/>
    <w:rsid w:val="00297DD1"/>
    <w:rsid w:val="002A19DD"/>
    <w:rsid w:val="002A388E"/>
    <w:rsid w:val="002A62F1"/>
    <w:rsid w:val="002A6CA0"/>
    <w:rsid w:val="002B3F29"/>
    <w:rsid w:val="002B45F9"/>
    <w:rsid w:val="002C0542"/>
    <w:rsid w:val="002C2AF4"/>
    <w:rsid w:val="002C5D66"/>
    <w:rsid w:val="002D1890"/>
    <w:rsid w:val="002D51A8"/>
    <w:rsid w:val="002E5046"/>
    <w:rsid w:val="002F3071"/>
    <w:rsid w:val="002F515B"/>
    <w:rsid w:val="00301691"/>
    <w:rsid w:val="00306755"/>
    <w:rsid w:val="00307BAA"/>
    <w:rsid w:val="00316FCC"/>
    <w:rsid w:val="00320D9B"/>
    <w:rsid w:val="00331D89"/>
    <w:rsid w:val="0034031E"/>
    <w:rsid w:val="003437FE"/>
    <w:rsid w:val="00345FC7"/>
    <w:rsid w:val="00346D02"/>
    <w:rsid w:val="0035623A"/>
    <w:rsid w:val="0037226E"/>
    <w:rsid w:val="00372460"/>
    <w:rsid w:val="00384516"/>
    <w:rsid w:val="003859CD"/>
    <w:rsid w:val="0039372C"/>
    <w:rsid w:val="003A07CF"/>
    <w:rsid w:val="003A1EF5"/>
    <w:rsid w:val="003A20B8"/>
    <w:rsid w:val="003A2F3B"/>
    <w:rsid w:val="003A58AF"/>
    <w:rsid w:val="003B7EC2"/>
    <w:rsid w:val="003C3492"/>
    <w:rsid w:val="003C40B3"/>
    <w:rsid w:val="003D11D0"/>
    <w:rsid w:val="003D3A04"/>
    <w:rsid w:val="003D608D"/>
    <w:rsid w:val="003D62F1"/>
    <w:rsid w:val="003E07D2"/>
    <w:rsid w:val="003E5204"/>
    <w:rsid w:val="00401332"/>
    <w:rsid w:val="00401EEB"/>
    <w:rsid w:val="004029D4"/>
    <w:rsid w:val="00422E57"/>
    <w:rsid w:val="00423568"/>
    <w:rsid w:val="00433715"/>
    <w:rsid w:val="00437182"/>
    <w:rsid w:val="00442CE3"/>
    <w:rsid w:val="004444EF"/>
    <w:rsid w:val="00446B23"/>
    <w:rsid w:val="00451890"/>
    <w:rsid w:val="00470477"/>
    <w:rsid w:val="00476774"/>
    <w:rsid w:val="004777ED"/>
    <w:rsid w:val="0048148E"/>
    <w:rsid w:val="004871BF"/>
    <w:rsid w:val="0049659B"/>
    <w:rsid w:val="00496A84"/>
    <w:rsid w:val="004A53A1"/>
    <w:rsid w:val="004A6343"/>
    <w:rsid w:val="004A7380"/>
    <w:rsid w:val="004B037A"/>
    <w:rsid w:val="004B2D69"/>
    <w:rsid w:val="004B50A3"/>
    <w:rsid w:val="004C029D"/>
    <w:rsid w:val="004C2C2F"/>
    <w:rsid w:val="004C4F6E"/>
    <w:rsid w:val="004C6C52"/>
    <w:rsid w:val="004E7534"/>
    <w:rsid w:val="004E7BAC"/>
    <w:rsid w:val="004F34EA"/>
    <w:rsid w:val="004F6A75"/>
    <w:rsid w:val="005031CE"/>
    <w:rsid w:val="00506B3C"/>
    <w:rsid w:val="00516278"/>
    <w:rsid w:val="00527462"/>
    <w:rsid w:val="005325B1"/>
    <w:rsid w:val="00533567"/>
    <w:rsid w:val="00536869"/>
    <w:rsid w:val="005376C4"/>
    <w:rsid w:val="00541246"/>
    <w:rsid w:val="00542EC1"/>
    <w:rsid w:val="00543AFA"/>
    <w:rsid w:val="00545FBB"/>
    <w:rsid w:val="00547026"/>
    <w:rsid w:val="0055022D"/>
    <w:rsid w:val="00552079"/>
    <w:rsid w:val="00556B91"/>
    <w:rsid w:val="00563581"/>
    <w:rsid w:val="0057710C"/>
    <w:rsid w:val="00592BCE"/>
    <w:rsid w:val="00593CF4"/>
    <w:rsid w:val="005A1C08"/>
    <w:rsid w:val="005B18E7"/>
    <w:rsid w:val="005B5199"/>
    <w:rsid w:val="005C608C"/>
    <w:rsid w:val="005D0123"/>
    <w:rsid w:val="005D19B3"/>
    <w:rsid w:val="005D31FD"/>
    <w:rsid w:val="005E14A3"/>
    <w:rsid w:val="005E30A9"/>
    <w:rsid w:val="005E3C8B"/>
    <w:rsid w:val="005E439C"/>
    <w:rsid w:val="005F3238"/>
    <w:rsid w:val="006056DD"/>
    <w:rsid w:val="00607C44"/>
    <w:rsid w:val="00614255"/>
    <w:rsid w:val="006161FE"/>
    <w:rsid w:val="00626488"/>
    <w:rsid w:val="00631B88"/>
    <w:rsid w:val="00657637"/>
    <w:rsid w:val="0067785D"/>
    <w:rsid w:val="006817C2"/>
    <w:rsid w:val="00683BF7"/>
    <w:rsid w:val="006A36FF"/>
    <w:rsid w:val="006A443F"/>
    <w:rsid w:val="006B17D9"/>
    <w:rsid w:val="006C32FE"/>
    <w:rsid w:val="006D4AFE"/>
    <w:rsid w:val="006D5A66"/>
    <w:rsid w:val="006D77B0"/>
    <w:rsid w:val="006E563E"/>
    <w:rsid w:val="006E6A64"/>
    <w:rsid w:val="006E781D"/>
    <w:rsid w:val="006F6105"/>
    <w:rsid w:val="006F7BAF"/>
    <w:rsid w:val="0070419D"/>
    <w:rsid w:val="00710756"/>
    <w:rsid w:val="00711144"/>
    <w:rsid w:val="00712DE1"/>
    <w:rsid w:val="00714D8D"/>
    <w:rsid w:val="00715B7E"/>
    <w:rsid w:val="00746B75"/>
    <w:rsid w:val="007504DC"/>
    <w:rsid w:val="0075071C"/>
    <w:rsid w:val="00751106"/>
    <w:rsid w:val="00752E5B"/>
    <w:rsid w:val="007561FA"/>
    <w:rsid w:val="00763E2B"/>
    <w:rsid w:val="00764B6D"/>
    <w:rsid w:val="007806E8"/>
    <w:rsid w:val="0078344E"/>
    <w:rsid w:val="00783BE2"/>
    <w:rsid w:val="00787D0B"/>
    <w:rsid w:val="00797C5B"/>
    <w:rsid w:val="007A1382"/>
    <w:rsid w:val="007B06BE"/>
    <w:rsid w:val="007B1A77"/>
    <w:rsid w:val="007B3200"/>
    <w:rsid w:val="007B647F"/>
    <w:rsid w:val="007D528F"/>
    <w:rsid w:val="007D72CF"/>
    <w:rsid w:val="007E5C58"/>
    <w:rsid w:val="007F459E"/>
    <w:rsid w:val="008014B0"/>
    <w:rsid w:val="00805EB8"/>
    <w:rsid w:val="00822F81"/>
    <w:rsid w:val="00833ECF"/>
    <w:rsid w:val="00840423"/>
    <w:rsid w:val="008417EB"/>
    <w:rsid w:val="008458A4"/>
    <w:rsid w:val="00851477"/>
    <w:rsid w:val="00855CD0"/>
    <w:rsid w:val="00856C8B"/>
    <w:rsid w:val="00857AE2"/>
    <w:rsid w:val="008641BA"/>
    <w:rsid w:val="00864F2B"/>
    <w:rsid w:val="008669B0"/>
    <w:rsid w:val="00867248"/>
    <w:rsid w:val="00873F48"/>
    <w:rsid w:val="00874713"/>
    <w:rsid w:val="00877E67"/>
    <w:rsid w:val="0088242A"/>
    <w:rsid w:val="00883955"/>
    <w:rsid w:val="00887E83"/>
    <w:rsid w:val="0089527A"/>
    <w:rsid w:val="008A4BE9"/>
    <w:rsid w:val="008A7AD3"/>
    <w:rsid w:val="008B6EA1"/>
    <w:rsid w:val="008C423B"/>
    <w:rsid w:val="008D7B18"/>
    <w:rsid w:val="008F3177"/>
    <w:rsid w:val="008F52A7"/>
    <w:rsid w:val="008F65E3"/>
    <w:rsid w:val="00903830"/>
    <w:rsid w:val="00912981"/>
    <w:rsid w:val="00916207"/>
    <w:rsid w:val="00917B68"/>
    <w:rsid w:val="00932FB3"/>
    <w:rsid w:val="0094637D"/>
    <w:rsid w:val="00950C94"/>
    <w:rsid w:val="009510A3"/>
    <w:rsid w:val="00954189"/>
    <w:rsid w:val="009544EC"/>
    <w:rsid w:val="009560F4"/>
    <w:rsid w:val="009607ED"/>
    <w:rsid w:val="00962A01"/>
    <w:rsid w:val="00963509"/>
    <w:rsid w:val="00970A5C"/>
    <w:rsid w:val="00971B14"/>
    <w:rsid w:val="00974938"/>
    <w:rsid w:val="00977558"/>
    <w:rsid w:val="00977934"/>
    <w:rsid w:val="009804B0"/>
    <w:rsid w:val="009841F8"/>
    <w:rsid w:val="00985E11"/>
    <w:rsid w:val="009A1816"/>
    <w:rsid w:val="009A1CBB"/>
    <w:rsid w:val="009B17F1"/>
    <w:rsid w:val="009B3360"/>
    <w:rsid w:val="009B5C8F"/>
    <w:rsid w:val="009C2215"/>
    <w:rsid w:val="009C657D"/>
    <w:rsid w:val="009D0AB0"/>
    <w:rsid w:val="009D2004"/>
    <w:rsid w:val="009D7F1E"/>
    <w:rsid w:val="009E0644"/>
    <w:rsid w:val="009F5488"/>
    <w:rsid w:val="00A00E92"/>
    <w:rsid w:val="00A02CF1"/>
    <w:rsid w:val="00A03B94"/>
    <w:rsid w:val="00A04D00"/>
    <w:rsid w:val="00A05568"/>
    <w:rsid w:val="00A069A1"/>
    <w:rsid w:val="00A125E0"/>
    <w:rsid w:val="00A151BA"/>
    <w:rsid w:val="00A17915"/>
    <w:rsid w:val="00A32364"/>
    <w:rsid w:val="00A329E8"/>
    <w:rsid w:val="00A333A4"/>
    <w:rsid w:val="00A442B9"/>
    <w:rsid w:val="00A52DF1"/>
    <w:rsid w:val="00A60047"/>
    <w:rsid w:val="00A62212"/>
    <w:rsid w:val="00A67544"/>
    <w:rsid w:val="00A73790"/>
    <w:rsid w:val="00A7682D"/>
    <w:rsid w:val="00A832C8"/>
    <w:rsid w:val="00A87A3F"/>
    <w:rsid w:val="00A97D15"/>
    <w:rsid w:val="00AA2646"/>
    <w:rsid w:val="00AA62FA"/>
    <w:rsid w:val="00AB34AB"/>
    <w:rsid w:val="00AB3F36"/>
    <w:rsid w:val="00AB6CC5"/>
    <w:rsid w:val="00AD3E7E"/>
    <w:rsid w:val="00AD471A"/>
    <w:rsid w:val="00AE6791"/>
    <w:rsid w:val="00AF4392"/>
    <w:rsid w:val="00B0597F"/>
    <w:rsid w:val="00B077DC"/>
    <w:rsid w:val="00B1131B"/>
    <w:rsid w:val="00B118D3"/>
    <w:rsid w:val="00B14625"/>
    <w:rsid w:val="00B1538D"/>
    <w:rsid w:val="00B23042"/>
    <w:rsid w:val="00B23B15"/>
    <w:rsid w:val="00B23D26"/>
    <w:rsid w:val="00B3568C"/>
    <w:rsid w:val="00B51EF2"/>
    <w:rsid w:val="00B54DC8"/>
    <w:rsid w:val="00B55A4E"/>
    <w:rsid w:val="00B6209E"/>
    <w:rsid w:val="00B6733A"/>
    <w:rsid w:val="00B71F2C"/>
    <w:rsid w:val="00B759E4"/>
    <w:rsid w:val="00B76D9C"/>
    <w:rsid w:val="00B93DED"/>
    <w:rsid w:val="00BA3E27"/>
    <w:rsid w:val="00BA5475"/>
    <w:rsid w:val="00BA5886"/>
    <w:rsid w:val="00BA6358"/>
    <w:rsid w:val="00BB0DF4"/>
    <w:rsid w:val="00BB22FE"/>
    <w:rsid w:val="00BB5A2F"/>
    <w:rsid w:val="00BC5F3D"/>
    <w:rsid w:val="00BE0547"/>
    <w:rsid w:val="00BE0E85"/>
    <w:rsid w:val="00BE351E"/>
    <w:rsid w:val="00BF0149"/>
    <w:rsid w:val="00BF70E5"/>
    <w:rsid w:val="00C038FC"/>
    <w:rsid w:val="00C06439"/>
    <w:rsid w:val="00C115A3"/>
    <w:rsid w:val="00C128FE"/>
    <w:rsid w:val="00C36348"/>
    <w:rsid w:val="00C503EC"/>
    <w:rsid w:val="00C62886"/>
    <w:rsid w:val="00C64785"/>
    <w:rsid w:val="00C66FB1"/>
    <w:rsid w:val="00C75047"/>
    <w:rsid w:val="00C8507E"/>
    <w:rsid w:val="00C92FCF"/>
    <w:rsid w:val="00C96764"/>
    <w:rsid w:val="00C96CD9"/>
    <w:rsid w:val="00CA014F"/>
    <w:rsid w:val="00CA5BF7"/>
    <w:rsid w:val="00CA7772"/>
    <w:rsid w:val="00CC32DD"/>
    <w:rsid w:val="00CD1610"/>
    <w:rsid w:val="00CD5EAF"/>
    <w:rsid w:val="00CE2B77"/>
    <w:rsid w:val="00CF1CE3"/>
    <w:rsid w:val="00CF36C3"/>
    <w:rsid w:val="00D01B3F"/>
    <w:rsid w:val="00D14001"/>
    <w:rsid w:val="00D16AC2"/>
    <w:rsid w:val="00D22A2F"/>
    <w:rsid w:val="00D37EBD"/>
    <w:rsid w:val="00D42A3F"/>
    <w:rsid w:val="00D50EF6"/>
    <w:rsid w:val="00D511E4"/>
    <w:rsid w:val="00D52C8F"/>
    <w:rsid w:val="00D6597C"/>
    <w:rsid w:val="00D6768A"/>
    <w:rsid w:val="00D71F76"/>
    <w:rsid w:val="00D720C8"/>
    <w:rsid w:val="00D744F8"/>
    <w:rsid w:val="00D77A37"/>
    <w:rsid w:val="00D77E10"/>
    <w:rsid w:val="00D851E0"/>
    <w:rsid w:val="00D911CB"/>
    <w:rsid w:val="00D91D73"/>
    <w:rsid w:val="00D968FF"/>
    <w:rsid w:val="00DA0063"/>
    <w:rsid w:val="00DB0E0F"/>
    <w:rsid w:val="00DB3076"/>
    <w:rsid w:val="00DC2B8B"/>
    <w:rsid w:val="00DC4DE3"/>
    <w:rsid w:val="00DD1492"/>
    <w:rsid w:val="00DE0236"/>
    <w:rsid w:val="00DE0276"/>
    <w:rsid w:val="00DE2E98"/>
    <w:rsid w:val="00DE4C62"/>
    <w:rsid w:val="00DE6F10"/>
    <w:rsid w:val="00DF4C20"/>
    <w:rsid w:val="00E06E5F"/>
    <w:rsid w:val="00E119B0"/>
    <w:rsid w:val="00E22A79"/>
    <w:rsid w:val="00E65ACE"/>
    <w:rsid w:val="00E66BEB"/>
    <w:rsid w:val="00E715AD"/>
    <w:rsid w:val="00E75D12"/>
    <w:rsid w:val="00E87689"/>
    <w:rsid w:val="00E930E5"/>
    <w:rsid w:val="00E947F8"/>
    <w:rsid w:val="00EA7B83"/>
    <w:rsid w:val="00EB5355"/>
    <w:rsid w:val="00EC34A8"/>
    <w:rsid w:val="00EC530F"/>
    <w:rsid w:val="00ED54DB"/>
    <w:rsid w:val="00ED7B32"/>
    <w:rsid w:val="00EE1486"/>
    <w:rsid w:val="00EE2A3F"/>
    <w:rsid w:val="00EE4172"/>
    <w:rsid w:val="00F019EA"/>
    <w:rsid w:val="00F160E9"/>
    <w:rsid w:val="00F379CB"/>
    <w:rsid w:val="00F5674A"/>
    <w:rsid w:val="00F706E2"/>
    <w:rsid w:val="00F73500"/>
    <w:rsid w:val="00F90901"/>
    <w:rsid w:val="00F94FD4"/>
    <w:rsid w:val="00F953BF"/>
    <w:rsid w:val="00F9776E"/>
    <w:rsid w:val="00FA38B1"/>
    <w:rsid w:val="00FA5A88"/>
    <w:rsid w:val="00FB1724"/>
    <w:rsid w:val="00FB45A5"/>
    <w:rsid w:val="00FB4F7D"/>
    <w:rsid w:val="00FC373C"/>
    <w:rsid w:val="00FC6CF9"/>
    <w:rsid w:val="00FC75EC"/>
    <w:rsid w:val="00FD0747"/>
    <w:rsid w:val="00FD4B31"/>
    <w:rsid w:val="00FD7426"/>
    <w:rsid w:val="00FD77DD"/>
    <w:rsid w:val="00FE0814"/>
    <w:rsid w:val="00FE3136"/>
    <w:rsid w:val="00FF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2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FAE37C317F84B10BD32975ED4A797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C82A29-58E1-4336-8167-0F59C868875D}"/>
      </w:docPartPr>
      <w:docPartBody>
        <w:p w:rsidR="00000000" w:rsidRDefault="00F36EB1" w:rsidP="00F36EB1">
          <w:pPr>
            <w:pStyle w:val="9FAE37C317F84B10BD32975ED4A797FC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24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EB1"/>
    <w:rsid w:val="00660C41"/>
    <w:rsid w:val="00F3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88BDA8F8B654B5CAF75220FEF436A62">
    <w:name w:val="388BDA8F8B654B5CAF75220FEF436A62"/>
    <w:rsid w:val="00F36EB1"/>
  </w:style>
  <w:style w:type="paragraph" w:customStyle="1" w:styleId="53328DCAAEA643A4A9BAE03010226AF1">
    <w:name w:val="53328DCAAEA643A4A9BAE03010226AF1"/>
    <w:rsid w:val="00F36EB1"/>
  </w:style>
  <w:style w:type="paragraph" w:customStyle="1" w:styleId="2801B31436774A5994DE6C9C852CB010">
    <w:name w:val="2801B31436774A5994DE6C9C852CB010"/>
    <w:rsid w:val="00F36EB1"/>
  </w:style>
  <w:style w:type="paragraph" w:customStyle="1" w:styleId="3603F4F1437F4DB699EB3F13530A85C7">
    <w:name w:val="3603F4F1437F4DB699EB3F13530A85C7"/>
    <w:rsid w:val="00F36EB1"/>
  </w:style>
  <w:style w:type="paragraph" w:customStyle="1" w:styleId="BE97CED6AB9F4EA39B86F7B8487576C3">
    <w:name w:val="BE97CED6AB9F4EA39B86F7B8487576C3"/>
    <w:rsid w:val="00F36EB1"/>
  </w:style>
  <w:style w:type="paragraph" w:customStyle="1" w:styleId="1E4D95FF55A9401AA36B967B9FB359BC">
    <w:name w:val="1E4D95FF55A9401AA36B967B9FB359BC"/>
    <w:rsid w:val="00F36EB1"/>
  </w:style>
  <w:style w:type="paragraph" w:customStyle="1" w:styleId="B320271533744B35B097FC551C9E8F38">
    <w:name w:val="B320271533744B35B097FC551C9E8F38"/>
    <w:rsid w:val="00F36EB1"/>
  </w:style>
  <w:style w:type="paragraph" w:customStyle="1" w:styleId="9FAE37C317F84B10BD32975ED4A797FC">
    <w:name w:val="9FAE37C317F84B10BD32975ED4A797FC"/>
    <w:rsid w:val="00F36EB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88BDA8F8B654B5CAF75220FEF436A62">
    <w:name w:val="388BDA8F8B654B5CAF75220FEF436A62"/>
    <w:rsid w:val="00F36EB1"/>
  </w:style>
  <w:style w:type="paragraph" w:customStyle="1" w:styleId="53328DCAAEA643A4A9BAE03010226AF1">
    <w:name w:val="53328DCAAEA643A4A9BAE03010226AF1"/>
    <w:rsid w:val="00F36EB1"/>
  </w:style>
  <w:style w:type="paragraph" w:customStyle="1" w:styleId="2801B31436774A5994DE6C9C852CB010">
    <w:name w:val="2801B31436774A5994DE6C9C852CB010"/>
    <w:rsid w:val="00F36EB1"/>
  </w:style>
  <w:style w:type="paragraph" w:customStyle="1" w:styleId="3603F4F1437F4DB699EB3F13530A85C7">
    <w:name w:val="3603F4F1437F4DB699EB3F13530A85C7"/>
    <w:rsid w:val="00F36EB1"/>
  </w:style>
  <w:style w:type="paragraph" w:customStyle="1" w:styleId="BE97CED6AB9F4EA39B86F7B8487576C3">
    <w:name w:val="BE97CED6AB9F4EA39B86F7B8487576C3"/>
    <w:rsid w:val="00F36EB1"/>
  </w:style>
  <w:style w:type="paragraph" w:customStyle="1" w:styleId="1E4D95FF55A9401AA36B967B9FB359BC">
    <w:name w:val="1E4D95FF55A9401AA36B967B9FB359BC"/>
    <w:rsid w:val="00F36EB1"/>
  </w:style>
  <w:style w:type="paragraph" w:customStyle="1" w:styleId="B320271533744B35B097FC551C9E8F38">
    <w:name w:val="B320271533744B35B097FC551C9E8F38"/>
    <w:rsid w:val="00F36EB1"/>
  </w:style>
  <w:style w:type="paragraph" w:customStyle="1" w:styleId="9FAE37C317F84B10BD32975ED4A797FC">
    <w:name w:val="9FAE37C317F84B10BD32975ED4A797FC"/>
    <w:rsid w:val="00F36E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1479DA-7F62-4DEE-B489-3804A134A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2</vt:lpstr>
    </vt:vector>
  </TitlesOfParts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Pekeliling Perbendaharaan Malaysia	                                                                                                                                              AM 7.4 Lampiran C</dc:title>
  <dc:creator>acer</dc:creator>
  <cp:lastModifiedBy>zahri.hassan</cp:lastModifiedBy>
  <cp:revision>5</cp:revision>
  <cp:lastPrinted>2015-06-29T02:33:00Z</cp:lastPrinted>
  <dcterms:created xsi:type="dcterms:W3CDTF">2017-12-12T01:53:00Z</dcterms:created>
  <dcterms:modified xsi:type="dcterms:W3CDTF">2018-02-26T04:08:00Z</dcterms:modified>
</cp:coreProperties>
</file>